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9D185" w14:textId="1CE49274" w:rsidR="003F5EB0" w:rsidRDefault="00B455F0" w:rsidP="003F5EB0">
      <w:r>
        <w:t xml:space="preserve">Bijlage </w:t>
      </w:r>
      <w:r w:rsidR="00967C70">
        <w:t>20</w:t>
      </w:r>
      <w:r>
        <w:t xml:space="preserve"> </w:t>
      </w:r>
      <w:proofErr w:type="spellStart"/>
      <w:r>
        <w:t>Herplantplicht</w:t>
      </w:r>
      <w:proofErr w:type="spellEnd"/>
      <w:r>
        <w:t xml:space="preserve"> GO 27 28 Drenthe</w:t>
      </w:r>
    </w:p>
    <w:p w14:paraId="120EECDE" w14:textId="77777777" w:rsidR="00B455F0" w:rsidRDefault="00B455F0" w:rsidP="003F5EB0"/>
    <w:p w14:paraId="173C969F" w14:textId="1A4AD666" w:rsidR="00B455F0" w:rsidRDefault="00B455F0" w:rsidP="003F5EB0">
      <w:pPr>
        <w:rPr>
          <w:b/>
          <w:bCs/>
        </w:rPr>
      </w:pPr>
      <w:r w:rsidRPr="00B455F0">
        <w:rPr>
          <w:b/>
          <w:bCs/>
        </w:rPr>
        <w:t>Te kappen bomen MJPG 27 28 Drenthe</w:t>
      </w:r>
    </w:p>
    <w:p w14:paraId="2D9E6C1C" w14:textId="77777777" w:rsidR="00B455F0" w:rsidRDefault="00B455F0" w:rsidP="003F5EB0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3"/>
        <w:gridCol w:w="1844"/>
        <w:gridCol w:w="1276"/>
        <w:gridCol w:w="1701"/>
        <w:gridCol w:w="1984"/>
        <w:gridCol w:w="4961"/>
        <w:gridCol w:w="1525"/>
      </w:tblGrid>
      <w:tr w:rsidR="00967C70" w14:paraId="3447F6A3" w14:textId="77777777" w:rsidTr="00967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</w:tcPr>
          <w:p w14:paraId="78BB8D29" w14:textId="7227B484" w:rsidR="00B455F0" w:rsidRPr="00B455F0" w:rsidRDefault="00B455F0" w:rsidP="003F5EB0">
            <w:r>
              <w:t>RW</w:t>
            </w:r>
          </w:p>
        </w:tc>
        <w:tc>
          <w:tcPr>
            <w:tcW w:w="1844" w:type="dxa"/>
          </w:tcPr>
          <w:p w14:paraId="4E23540E" w14:textId="66244BD7" w:rsidR="00B455F0" w:rsidRPr="00B455F0" w:rsidRDefault="00B455F0" w:rsidP="003F5EB0">
            <w:r>
              <w:t>Locatie</w:t>
            </w:r>
          </w:p>
        </w:tc>
        <w:tc>
          <w:tcPr>
            <w:tcW w:w="1276" w:type="dxa"/>
          </w:tcPr>
          <w:p w14:paraId="3C5C8829" w14:textId="05DE8A6F" w:rsidR="00B455F0" w:rsidRPr="00B455F0" w:rsidRDefault="00B455F0" w:rsidP="003F5EB0">
            <w:r>
              <w:t>Boomsoort</w:t>
            </w:r>
          </w:p>
        </w:tc>
        <w:tc>
          <w:tcPr>
            <w:tcW w:w="1701" w:type="dxa"/>
          </w:tcPr>
          <w:p w14:paraId="44E05606" w14:textId="70939E63" w:rsidR="00B455F0" w:rsidRPr="00B455F0" w:rsidRDefault="00B455F0" w:rsidP="003F5EB0">
            <w:r>
              <w:t>Hoeveelheid stuks</w:t>
            </w:r>
          </w:p>
        </w:tc>
        <w:tc>
          <w:tcPr>
            <w:tcW w:w="1984" w:type="dxa"/>
          </w:tcPr>
          <w:p w14:paraId="34F2DC44" w14:textId="2FBB6CB6" w:rsidR="00B455F0" w:rsidRPr="00B455F0" w:rsidRDefault="00B455F0" w:rsidP="003F5EB0">
            <w:r>
              <w:t>Hoeveelheid m2</w:t>
            </w:r>
          </w:p>
        </w:tc>
        <w:tc>
          <w:tcPr>
            <w:tcW w:w="4961" w:type="dxa"/>
          </w:tcPr>
          <w:p w14:paraId="6D5108CE" w14:textId="65D1994C" w:rsidR="00B455F0" w:rsidRPr="00B455F0" w:rsidRDefault="00B455F0" w:rsidP="003F5EB0">
            <w:r w:rsidRPr="00B455F0">
              <w:t>Toelichting</w:t>
            </w:r>
          </w:p>
        </w:tc>
        <w:tc>
          <w:tcPr>
            <w:tcW w:w="1525" w:type="dxa"/>
          </w:tcPr>
          <w:p w14:paraId="58CBC4DD" w14:textId="2F30E7EC" w:rsidR="00B455F0" w:rsidRPr="00B455F0" w:rsidRDefault="00B455F0" w:rsidP="003F5EB0">
            <w:r w:rsidRPr="00B455F0">
              <w:t>Tekeningen</w:t>
            </w:r>
          </w:p>
        </w:tc>
      </w:tr>
      <w:tr w:rsidR="00967C70" w14:paraId="60FCEFC9" w14:textId="77777777" w:rsidTr="00967C70">
        <w:tc>
          <w:tcPr>
            <w:tcW w:w="703" w:type="dxa"/>
          </w:tcPr>
          <w:p w14:paraId="47CDACB2" w14:textId="2E4FB4D5" w:rsidR="00B455F0" w:rsidRPr="00B455F0" w:rsidRDefault="00B455F0" w:rsidP="00B455F0">
            <w:r>
              <w:t>28</w:t>
            </w:r>
          </w:p>
        </w:tc>
        <w:tc>
          <w:tcPr>
            <w:tcW w:w="1844" w:type="dxa"/>
          </w:tcPr>
          <w:p w14:paraId="38670E91" w14:textId="45AC8252" w:rsidR="00B455F0" w:rsidRDefault="00B455F0" w:rsidP="00B455F0">
            <w:pPr>
              <w:rPr>
                <w:b/>
                <w:bCs/>
              </w:rPr>
            </w:pPr>
            <w:r w:rsidRPr="00BB62F0">
              <w:t>T053_02</w:t>
            </w:r>
            <w:r w:rsidR="00967C70">
              <w:t xml:space="preserve"> Hoogeveen</w:t>
            </w:r>
          </w:p>
        </w:tc>
        <w:tc>
          <w:tcPr>
            <w:tcW w:w="1276" w:type="dxa"/>
          </w:tcPr>
          <w:p w14:paraId="64A6ABB6" w14:textId="16284C8E" w:rsidR="00B455F0" w:rsidRPr="00B455F0" w:rsidRDefault="00B455F0" w:rsidP="00B455F0">
            <w:r w:rsidRPr="00B455F0">
              <w:t>Divers</w:t>
            </w:r>
          </w:p>
        </w:tc>
        <w:tc>
          <w:tcPr>
            <w:tcW w:w="1701" w:type="dxa"/>
          </w:tcPr>
          <w:p w14:paraId="6916598E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5EAFDFD8" w14:textId="2D8A0018" w:rsidR="00B455F0" w:rsidRDefault="00B455F0" w:rsidP="00B455F0">
            <w:pPr>
              <w:rPr>
                <w:b/>
                <w:bCs/>
              </w:rPr>
            </w:pPr>
            <w:r w:rsidRPr="00245E14">
              <w:t>84</w:t>
            </w:r>
          </w:p>
        </w:tc>
        <w:tc>
          <w:tcPr>
            <w:tcW w:w="4961" w:type="dxa"/>
          </w:tcPr>
          <w:p w14:paraId="197680C5" w14:textId="2A5D830C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7236B36B" w14:textId="3ACF3903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7E9473AF" w14:textId="77777777" w:rsidTr="00967C70">
        <w:tc>
          <w:tcPr>
            <w:tcW w:w="703" w:type="dxa"/>
          </w:tcPr>
          <w:p w14:paraId="6287D17A" w14:textId="3633B945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0F7C1EE6" w14:textId="78FE652B" w:rsidR="00B455F0" w:rsidRDefault="00B455F0" w:rsidP="00B455F0">
            <w:pPr>
              <w:rPr>
                <w:b/>
                <w:bCs/>
              </w:rPr>
            </w:pPr>
            <w:r w:rsidRPr="00BB62F0">
              <w:t>T053_02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27BA0E69" w14:textId="29EDB4F6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27C7961B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416C98EC" w14:textId="22326EAA" w:rsidR="00B455F0" w:rsidRDefault="00B455F0" w:rsidP="00B455F0">
            <w:pPr>
              <w:rPr>
                <w:b/>
                <w:bCs/>
              </w:rPr>
            </w:pPr>
            <w:r w:rsidRPr="00245E14">
              <w:t>2300</w:t>
            </w:r>
          </w:p>
        </w:tc>
        <w:tc>
          <w:tcPr>
            <w:tcW w:w="4961" w:type="dxa"/>
          </w:tcPr>
          <w:p w14:paraId="2ED659FC" w14:textId="52AEFA58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7046D9A8" w14:textId="3ACAFCD6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62DDC2ED" w14:textId="77777777" w:rsidTr="00967C70">
        <w:tc>
          <w:tcPr>
            <w:tcW w:w="703" w:type="dxa"/>
          </w:tcPr>
          <w:p w14:paraId="2026ECA0" w14:textId="28E1D2F0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105066E8" w14:textId="7C31AE59" w:rsidR="00B455F0" w:rsidRDefault="00B455F0" w:rsidP="00B455F0">
            <w:pPr>
              <w:rPr>
                <w:b/>
                <w:bCs/>
              </w:rPr>
            </w:pPr>
            <w:r w:rsidRPr="00BB62F0">
              <w:t>T053_02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77888F45" w14:textId="1F440A6D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4CED44B9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17E459B6" w14:textId="03CC305A" w:rsidR="00B455F0" w:rsidRDefault="00B455F0" w:rsidP="00B455F0">
            <w:pPr>
              <w:rPr>
                <w:b/>
                <w:bCs/>
              </w:rPr>
            </w:pPr>
            <w:r w:rsidRPr="00245E14">
              <w:t>1500</w:t>
            </w:r>
          </w:p>
        </w:tc>
        <w:tc>
          <w:tcPr>
            <w:tcW w:w="4961" w:type="dxa"/>
          </w:tcPr>
          <w:p w14:paraId="45725462" w14:textId="1DC6D238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4E1C1203" w14:textId="185261EE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0E81B074" w14:textId="77777777" w:rsidTr="00967C70">
        <w:tc>
          <w:tcPr>
            <w:tcW w:w="703" w:type="dxa"/>
          </w:tcPr>
          <w:p w14:paraId="708BE32C" w14:textId="359E6177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41971076" w14:textId="5F1F133E" w:rsidR="00B455F0" w:rsidRDefault="00B455F0" w:rsidP="00B455F0">
            <w:pPr>
              <w:rPr>
                <w:b/>
                <w:bCs/>
              </w:rPr>
            </w:pPr>
            <w:r w:rsidRPr="00BB62F0">
              <w:t>T053_02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5B5F53E9" w14:textId="1050AEE6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7322F1B3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2AD6BE44" w14:textId="4B678FD6" w:rsidR="00B455F0" w:rsidRDefault="00B455F0" w:rsidP="00B455F0">
            <w:pPr>
              <w:rPr>
                <w:b/>
                <w:bCs/>
              </w:rPr>
            </w:pPr>
            <w:r w:rsidRPr="00245E14">
              <w:t>752</w:t>
            </w:r>
          </w:p>
        </w:tc>
        <w:tc>
          <w:tcPr>
            <w:tcW w:w="4961" w:type="dxa"/>
          </w:tcPr>
          <w:p w14:paraId="1E9F5AFD" w14:textId="6F7B766C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6272523B" w14:textId="2B83A62D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6B19825F" w14:textId="77777777" w:rsidTr="00967C70">
        <w:tc>
          <w:tcPr>
            <w:tcW w:w="703" w:type="dxa"/>
          </w:tcPr>
          <w:p w14:paraId="68C86CBB" w14:textId="65A5688F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6C003BEA" w14:textId="09D955BA" w:rsidR="00B455F0" w:rsidRDefault="00B455F0" w:rsidP="00B455F0">
            <w:pPr>
              <w:rPr>
                <w:b/>
                <w:bCs/>
              </w:rPr>
            </w:pPr>
            <w:r w:rsidRPr="00BB62F0">
              <w:t>T053_03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6007751E" w14:textId="025262FC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1924FC82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4A8D50CF" w14:textId="5F05E5D9" w:rsidR="00B455F0" w:rsidRDefault="00B455F0" w:rsidP="00B455F0">
            <w:pPr>
              <w:rPr>
                <w:b/>
                <w:bCs/>
              </w:rPr>
            </w:pPr>
            <w:r w:rsidRPr="00245E14">
              <w:t>0</w:t>
            </w:r>
          </w:p>
        </w:tc>
        <w:tc>
          <w:tcPr>
            <w:tcW w:w="4961" w:type="dxa"/>
          </w:tcPr>
          <w:p w14:paraId="3AF7BD53" w14:textId="6E7B0365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4D26F889" w14:textId="748AE775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601E961C" w14:textId="77777777" w:rsidTr="00967C70">
        <w:tc>
          <w:tcPr>
            <w:tcW w:w="703" w:type="dxa"/>
          </w:tcPr>
          <w:p w14:paraId="4CAB7836" w14:textId="14B528B1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692F99A3" w14:textId="196D1D40" w:rsidR="00B455F0" w:rsidRDefault="00B455F0" w:rsidP="00B455F0">
            <w:pPr>
              <w:rPr>
                <w:b/>
                <w:bCs/>
              </w:rPr>
            </w:pPr>
            <w:r w:rsidRPr="00BB62F0">
              <w:t>T053_03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6226033D" w14:textId="2DABFE38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6757331E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0AC89C8C" w14:textId="004F9F43" w:rsidR="00B455F0" w:rsidRDefault="00B455F0" w:rsidP="00B455F0">
            <w:pPr>
              <w:rPr>
                <w:b/>
                <w:bCs/>
              </w:rPr>
            </w:pPr>
            <w:r w:rsidRPr="00245E14">
              <w:t>630</w:t>
            </w:r>
          </w:p>
        </w:tc>
        <w:tc>
          <w:tcPr>
            <w:tcW w:w="4961" w:type="dxa"/>
          </w:tcPr>
          <w:p w14:paraId="1750FEB0" w14:textId="003E24C5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194751EC" w14:textId="0FDE6EEA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7237FC95" w14:textId="77777777" w:rsidTr="00967C70">
        <w:tc>
          <w:tcPr>
            <w:tcW w:w="703" w:type="dxa"/>
          </w:tcPr>
          <w:p w14:paraId="1071A60A" w14:textId="25372EDC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72FB7664" w14:textId="69695735" w:rsidR="00B455F0" w:rsidRDefault="00B455F0" w:rsidP="00B455F0">
            <w:pPr>
              <w:rPr>
                <w:b/>
                <w:bCs/>
              </w:rPr>
            </w:pPr>
            <w:r w:rsidRPr="00BB62F0">
              <w:t>T053_03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33F9D357" w14:textId="3A446551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122D7192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6FF782F5" w14:textId="099D7043" w:rsidR="00B455F0" w:rsidRDefault="00B455F0" w:rsidP="00B455F0">
            <w:pPr>
              <w:rPr>
                <w:b/>
                <w:bCs/>
              </w:rPr>
            </w:pPr>
            <w:r w:rsidRPr="00245E14">
              <w:t>54</w:t>
            </w:r>
          </w:p>
        </w:tc>
        <w:tc>
          <w:tcPr>
            <w:tcW w:w="4961" w:type="dxa"/>
          </w:tcPr>
          <w:p w14:paraId="746AB405" w14:textId="6B153C68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3C8916AF" w14:textId="6351C0C7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31E3887B" w14:textId="77777777" w:rsidTr="00967C70">
        <w:tc>
          <w:tcPr>
            <w:tcW w:w="703" w:type="dxa"/>
          </w:tcPr>
          <w:p w14:paraId="68E1C521" w14:textId="0ED358E1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38547D7F" w14:textId="7A6E2FDA" w:rsidR="00B455F0" w:rsidRDefault="00B455F0" w:rsidP="00B455F0">
            <w:pPr>
              <w:rPr>
                <w:b/>
                <w:bCs/>
              </w:rPr>
            </w:pPr>
            <w:r w:rsidRPr="00BB62F0">
              <w:t>T053_03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1C5F4A4E" w14:textId="6CEF9D07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0EB24BA9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005547BA" w14:textId="77E8602D" w:rsidR="00B455F0" w:rsidRDefault="00B455F0" w:rsidP="00B455F0">
            <w:pPr>
              <w:rPr>
                <w:b/>
                <w:bCs/>
              </w:rPr>
            </w:pPr>
            <w:r w:rsidRPr="00245E14">
              <w:t>765</w:t>
            </w:r>
          </w:p>
        </w:tc>
        <w:tc>
          <w:tcPr>
            <w:tcW w:w="4961" w:type="dxa"/>
          </w:tcPr>
          <w:p w14:paraId="690D4425" w14:textId="28BB4D62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3CFC30A9" w14:textId="525D6DDB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3C64FFAA" w14:textId="77777777" w:rsidTr="00967C70">
        <w:tc>
          <w:tcPr>
            <w:tcW w:w="703" w:type="dxa"/>
          </w:tcPr>
          <w:p w14:paraId="4BB24ED2" w14:textId="3EBB85DE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1286B9AA" w14:textId="4BB5A787" w:rsidR="00B455F0" w:rsidRDefault="00B455F0" w:rsidP="00B455F0">
            <w:pPr>
              <w:rPr>
                <w:b/>
                <w:bCs/>
              </w:rPr>
            </w:pPr>
            <w:r w:rsidRPr="00BB62F0">
              <w:t>T053_04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558D6D66" w14:textId="3F68161F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2DAAB633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31AFD081" w14:textId="28BEA283" w:rsidR="00B455F0" w:rsidRDefault="00B455F0" w:rsidP="00B455F0">
            <w:pPr>
              <w:rPr>
                <w:b/>
                <w:bCs/>
              </w:rPr>
            </w:pPr>
            <w:r w:rsidRPr="00245E14">
              <w:t>394</w:t>
            </w:r>
          </w:p>
        </w:tc>
        <w:tc>
          <w:tcPr>
            <w:tcW w:w="4961" w:type="dxa"/>
          </w:tcPr>
          <w:p w14:paraId="091C9BB2" w14:textId="3494642C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298DB4FC" w14:textId="654C430C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47BE4E4C" w14:textId="77777777" w:rsidTr="00967C70">
        <w:tc>
          <w:tcPr>
            <w:tcW w:w="703" w:type="dxa"/>
          </w:tcPr>
          <w:p w14:paraId="09B0E79D" w14:textId="3B0B7BED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62B2371E" w14:textId="04B1A2D0" w:rsidR="00B455F0" w:rsidRDefault="00B455F0" w:rsidP="00B455F0">
            <w:pPr>
              <w:rPr>
                <w:b/>
                <w:bCs/>
              </w:rPr>
            </w:pPr>
            <w:r w:rsidRPr="00BB62F0">
              <w:t>T053_04</w:t>
            </w:r>
            <w:r w:rsidR="00967C70">
              <w:t xml:space="preserve"> </w:t>
            </w:r>
            <w:r w:rsidR="00967C70">
              <w:t>Hoogeveen</w:t>
            </w:r>
          </w:p>
        </w:tc>
        <w:tc>
          <w:tcPr>
            <w:tcW w:w="1276" w:type="dxa"/>
          </w:tcPr>
          <w:p w14:paraId="69F965DE" w14:textId="1725716A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1FC5EC0A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3D18A79F" w14:textId="346D562E" w:rsidR="00B455F0" w:rsidRDefault="00B455F0" w:rsidP="00B455F0">
            <w:pPr>
              <w:rPr>
                <w:b/>
                <w:bCs/>
              </w:rPr>
            </w:pPr>
            <w:r w:rsidRPr="00245E14">
              <w:t>0</w:t>
            </w:r>
          </w:p>
        </w:tc>
        <w:tc>
          <w:tcPr>
            <w:tcW w:w="4961" w:type="dxa"/>
          </w:tcPr>
          <w:p w14:paraId="06FCEED0" w14:textId="3BD3AEF9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3062575D" w14:textId="39B5110E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967C70" w14:paraId="14003AB0" w14:textId="77777777" w:rsidTr="00967C70">
        <w:tc>
          <w:tcPr>
            <w:tcW w:w="703" w:type="dxa"/>
          </w:tcPr>
          <w:p w14:paraId="6ACE8655" w14:textId="429E0A9D" w:rsidR="00B455F0" w:rsidRPr="00B455F0" w:rsidRDefault="00B455F0" w:rsidP="00B455F0">
            <w:r w:rsidRPr="00B455F0">
              <w:t>28</w:t>
            </w:r>
          </w:p>
        </w:tc>
        <w:tc>
          <w:tcPr>
            <w:tcW w:w="1844" w:type="dxa"/>
          </w:tcPr>
          <w:p w14:paraId="10046B16" w14:textId="2C413889" w:rsidR="00B455F0" w:rsidRDefault="00B455F0" w:rsidP="00B455F0">
            <w:pPr>
              <w:rPr>
                <w:b/>
                <w:bCs/>
              </w:rPr>
            </w:pPr>
            <w:r w:rsidRPr="00BB62F0">
              <w:t>T056_02</w:t>
            </w:r>
            <w:r w:rsidR="00967C70">
              <w:t xml:space="preserve"> Beilen</w:t>
            </w:r>
          </w:p>
        </w:tc>
        <w:tc>
          <w:tcPr>
            <w:tcW w:w="1276" w:type="dxa"/>
          </w:tcPr>
          <w:p w14:paraId="148CD661" w14:textId="127CB44C" w:rsidR="00B455F0" w:rsidRDefault="00B455F0" w:rsidP="00B455F0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701" w:type="dxa"/>
          </w:tcPr>
          <w:p w14:paraId="7A09013B" w14:textId="77777777" w:rsidR="00B455F0" w:rsidRDefault="00B455F0" w:rsidP="00B455F0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2EA273EB" w14:textId="618FED56" w:rsidR="00B455F0" w:rsidRDefault="00B455F0" w:rsidP="00B455F0">
            <w:pPr>
              <w:rPr>
                <w:b/>
                <w:bCs/>
              </w:rPr>
            </w:pPr>
            <w:r w:rsidRPr="00245E14">
              <w:t>190</w:t>
            </w:r>
          </w:p>
        </w:tc>
        <w:tc>
          <w:tcPr>
            <w:tcW w:w="4961" w:type="dxa"/>
          </w:tcPr>
          <w:p w14:paraId="468124E7" w14:textId="42EC48C5" w:rsidR="00B455F0" w:rsidRPr="00B455F0" w:rsidRDefault="00B455F0" w:rsidP="00B455F0">
            <w:r w:rsidRPr="00B455F0">
              <w:t>Ter plaatse van de aan te leggen Geluidbeperkende Constructie</w:t>
            </w:r>
          </w:p>
        </w:tc>
        <w:tc>
          <w:tcPr>
            <w:tcW w:w="1525" w:type="dxa"/>
          </w:tcPr>
          <w:p w14:paraId="63717E1E" w14:textId="725C1CED" w:rsidR="00B455F0" w:rsidRDefault="00967C70" w:rsidP="00B455F0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539587B8" w14:textId="77777777" w:rsidR="00B455F0" w:rsidRDefault="00B455F0" w:rsidP="003F5EB0">
      <w:pPr>
        <w:rPr>
          <w:b/>
          <w:bCs/>
        </w:rPr>
      </w:pPr>
    </w:p>
    <w:p w14:paraId="0A750294" w14:textId="77777777" w:rsidR="00967C70" w:rsidRDefault="00967C70">
      <w:pPr>
        <w:rPr>
          <w:b/>
          <w:bCs/>
        </w:rPr>
      </w:pPr>
      <w:r>
        <w:rPr>
          <w:b/>
          <w:bCs/>
        </w:rPr>
        <w:br w:type="page"/>
      </w:r>
    </w:p>
    <w:p w14:paraId="4F232B7A" w14:textId="278DEACA" w:rsidR="00B455F0" w:rsidRDefault="00B455F0" w:rsidP="003F5EB0">
      <w:pPr>
        <w:rPr>
          <w:b/>
          <w:bCs/>
        </w:rPr>
      </w:pPr>
      <w:r>
        <w:rPr>
          <w:b/>
          <w:bCs/>
        </w:rPr>
        <w:lastRenderedPageBreak/>
        <w:t xml:space="preserve">Te </w:t>
      </w:r>
      <w:proofErr w:type="spellStart"/>
      <w:r>
        <w:rPr>
          <w:b/>
          <w:bCs/>
        </w:rPr>
        <w:t>herplanten</w:t>
      </w:r>
      <w:proofErr w:type="spellEnd"/>
      <w:r>
        <w:rPr>
          <w:b/>
          <w:bCs/>
        </w:rPr>
        <w:t xml:space="preserve"> bomen MJPG 27 28 Drenthe</w:t>
      </w:r>
    </w:p>
    <w:p w14:paraId="6FECAB2C" w14:textId="77777777" w:rsidR="00B455F0" w:rsidRDefault="00B455F0" w:rsidP="003F5EB0">
      <w:pPr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2"/>
        <w:gridCol w:w="1713"/>
        <w:gridCol w:w="1134"/>
        <w:gridCol w:w="1831"/>
        <w:gridCol w:w="1186"/>
        <w:gridCol w:w="3787"/>
        <w:gridCol w:w="3651"/>
      </w:tblGrid>
      <w:tr w:rsidR="00D9672A" w14:paraId="62066D9A" w14:textId="77777777" w:rsidTr="00D967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2" w:type="dxa"/>
          </w:tcPr>
          <w:p w14:paraId="3F537607" w14:textId="77777777" w:rsidR="00B455F0" w:rsidRPr="00B455F0" w:rsidRDefault="00B455F0" w:rsidP="00967C70">
            <w:r>
              <w:t>RW</w:t>
            </w:r>
          </w:p>
        </w:tc>
        <w:tc>
          <w:tcPr>
            <w:tcW w:w="1713" w:type="dxa"/>
          </w:tcPr>
          <w:p w14:paraId="7FE3CFEB" w14:textId="77777777" w:rsidR="00B455F0" w:rsidRPr="00B455F0" w:rsidRDefault="00B455F0" w:rsidP="00967C70">
            <w:r>
              <w:t>Locatie</w:t>
            </w:r>
          </w:p>
        </w:tc>
        <w:tc>
          <w:tcPr>
            <w:tcW w:w="1134" w:type="dxa"/>
          </w:tcPr>
          <w:p w14:paraId="61AC615B" w14:textId="77777777" w:rsidR="00B455F0" w:rsidRPr="00B455F0" w:rsidRDefault="00B455F0" w:rsidP="00967C70">
            <w:r>
              <w:t>Boomsoort</w:t>
            </w:r>
          </w:p>
        </w:tc>
        <w:tc>
          <w:tcPr>
            <w:tcW w:w="1831" w:type="dxa"/>
          </w:tcPr>
          <w:p w14:paraId="2D1FCAFC" w14:textId="77777777" w:rsidR="00B455F0" w:rsidRPr="00B455F0" w:rsidRDefault="00B455F0" w:rsidP="00967C70">
            <w:r>
              <w:t>Hoeveelheid stuks</w:t>
            </w:r>
          </w:p>
        </w:tc>
        <w:tc>
          <w:tcPr>
            <w:tcW w:w="1186" w:type="dxa"/>
          </w:tcPr>
          <w:p w14:paraId="37BAE0BE" w14:textId="77777777" w:rsidR="00B455F0" w:rsidRPr="00B455F0" w:rsidRDefault="00B455F0" w:rsidP="00967C70">
            <w:r>
              <w:t>Hoeveelheid m2</w:t>
            </w:r>
          </w:p>
        </w:tc>
        <w:tc>
          <w:tcPr>
            <w:tcW w:w="3787" w:type="dxa"/>
          </w:tcPr>
          <w:p w14:paraId="174C9F89" w14:textId="77777777" w:rsidR="00B455F0" w:rsidRPr="00B455F0" w:rsidRDefault="00B455F0" w:rsidP="00967C70">
            <w:r w:rsidRPr="00B455F0">
              <w:t>Toelichting</w:t>
            </w:r>
          </w:p>
        </w:tc>
        <w:tc>
          <w:tcPr>
            <w:tcW w:w="3651" w:type="dxa"/>
          </w:tcPr>
          <w:p w14:paraId="7190FB52" w14:textId="77777777" w:rsidR="00B455F0" w:rsidRPr="00B455F0" w:rsidRDefault="00B455F0" w:rsidP="00967C70">
            <w:r w:rsidRPr="00B455F0">
              <w:t>Tekeningen</w:t>
            </w:r>
          </w:p>
        </w:tc>
      </w:tr>
      <w:tr w:rsidR="00D9672A" w14:paraId="306867E5" w14:textId="77777777" w:rsidTr="00D9672A">
        <w:tc>
          <w:tcPr>
            <w:tcW w:w="692" w:type="dxa"/>
          </w:tcPr>
          <w:p w14:paraId="2BA78DAE" w14:textId="77777777" w:rsidR="00967C70" w:rsidRPr="00B455F0" w:rsidRDefault="00967C70" w:rsidP="00967C70">
            <w:r w:rsidRPr="00B455F0">
              <w:t>28</w:t>
            </w:r>
          </w:p>
        </w:tc>
        <w:tc>
          <w:tcPr>
            <w:tcW w:w="1713" w:type="dxa"/>
          </w:tcPr>
          <w:p w14:paraId="55F312CB" w14:textId="47398DBF" w:rsidR="00967C70" w:rsidRDefault="00967C70" w:rsidP="00967C70">
            <w:pPr>
              <w:rPr>
                <w:b/>
                <w:bCs/>
              </w:rPr>
            </w:pPr>
            <w:r w:rsidRPr="004D12D9">
              <w:t>T053_02</w:t>
            </w:r>
            <w:r>
              <w:t xml:space="preserve"> Hoogeveen</w:t>
            </w:r>
          </w:p>
        </w:tc>
        <w:tc>
          <w:tcPr>
            <w:tcW w:w="1134" w:type="dxa"/>
          </w:tcPr>
          <w:p w14:paraId="6924D3A1" w14:textId="77777777" w:rsidR="00967C70" w:rsidRPr="00B455F0" w:rsidRDefault="00967C70" w:rsidP="00967C70">
            <w:r w:rsidRPr="00B455F0">
              <w:t>Divers</w:t>
            </w:r>
          </w:p>
        </w:tc>
        <w:tc>
          <w:tcPr>
            <w:tcW w:w="1831" w:type="dxa"/>
          </w:tcPr>
          <w:p w14:paraId="44D7B82E" w14:textId="05D74400" w:rsidR="00967C70" w:rsidRPr="003C1318" w:rsidRDefault="00967C70" w:rsidP="00967C70">
            <w:r w:rsidRPr="003C1318">
              <w:t>Zie beplantingsplan</w:t>
            </w:r>
          </w:p>
        </w:tc>
        <w:tc>
          <w:tcPr>
            <w:tcW w:w="1186" w:type="dxa"/>
          </w:tcPr>
          <w:p w14:paraId="22C19DBF" w14:textId="2B648926" w:rsidR="00967C70" w:rsidRPr="00967C70" w:rsidRDefault="00967C70" w:rsidP="00967C70">
            <w:r w:rsidRPr="00967C70">
              <w:t>84</w:t>
            </w:r>
          </w:p>
        </w:tc>
        <w:tc>
          <w:tcPr>
            <w:tcW w:w="3787" w:type="dxa"/>
          </w:tcPr>
          <w:p w14:paraId="78CD647A" w14:textId="47B8106A" w:rsidR="00967C70" w:rsidRPr="00B455F0" w:rsidRDefault="00D9672A" w:rsidP="00D9672A">
            <w:pPr>
              <w:tabs>
                <w:tab w:val="left" w:pos="801"/>
              </w:tabs>
            </w:pPr>
            <w:r>
              <w:t>Plaatsing conform tekening</w:t>
            </w:r>
          </w:p>
        </w:tc>
        <w:tc>
          <w:tcPr>
            <w:tcW w:w="3651" w:type="dxa"/>
          </w:tcPr>
          <w:p w14:paraId="7A949015" w14:textId="13A3F37D" w:rsidR="00967C70" w:rsidRPr="00967C70" w:rsidRDefault="00967C70" w:rsidP="00967C70">
            <w:r w:rsidRPr="00967C70">
              <w:t>beplantingsplan T053_02 blad 1, 2 en 3</w:t>
            </w:r>
          </w:p>
        </w:tc>
      </w:tr>
      <w:tr w:rsidR="00D9672A" w14:paraId="4B0F97AB" w14:textId="77777777" w:rsidTr="00D9672A">
        <w:tc>
          <w:tcPr>
            <w:tcW w:w="692" w:type="dxa"/>
          </w:tcPr>
          <w:p w14:paraId="3066962E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6A9C4251" w14:textId="3B37FCE6" w:rsidR="00D9672A" w:rsidRDefault="00D9672A" w:rsidP="00D9672A">
            <w:pPr>
              <w:rPr>
                <w:b/>
                <w:bCs/>
              </w:rPr>
            </w:pPr>
            <w:r w:rsidRPr="004D12D9">
              <w:t>T053_02</w:t>
            </w:r>
            <w:r>
              <w:t xml:space="preserve"> Hoogeveen</w:t>
            </w:r>
          </w:p>
        </w:tc>
        <w:tc>
          <w:tcPr>
            <w:tcW w:w="1134" w:type="dxa"/>
          </w:tcPr>
          <w:p w14:paraId="07A914F1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7C950A29" w14:textId="66257166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7CB3B1F7" w14:textId="32456AE0" w:rsidR="00D9672A" w:rsidRPr="00967C70" w:rsidRDefault="00D9672A" w:rsidP="00D9672A">
            <w:r w:rsidRPr="00967C70">
              <w:t>2300</w:t>
            </w:r>
          </w:p>
        </w:tc>
        <w:tc>
          <w:tcPr>
            <w:tcW w:w="3787" w:type="dxa"/>
          </w:tcPr>
          <w:p w14:paraId="14BF404D" w14:textId="21DE2AD3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08128F49" w14:textId="13C0AE65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24620542" w14:textId="77777777" w:rsidTr="00D9672A">
        <w:tc>
          <w:tcPr>
            <w:tcW w:w="692" w:type="dxa"/>
          </w:tcPr>
          <w:p w14:paraId="303A6525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4B47171B" w14:textId="1107AFD8" w:rsidR="00D9672A" w:rsidRDefault="00D9672A" w:rsidP="00D9672A">
            <w:pPr>
              <w:rPr>
                <w:b/>
                <w:bCs/>
              </w:rPr>
            </w:pPr>
            <w:r w:rsidRPr="004D12D9">
              <w:t>T053_02</w:t>
            </w:r>
            <w:r>
              <w:t xml:space="preserve"> </w:t>
            </w:r>
            <w:r>
              <w:t>Hoogeveen</w:t>
            </w:r>
          </w:p>
        </w:tc>
        <w:tc>
          <w:tcPr>
            <w:tcW w:w="1134" w:type="dxa"/>
          </w:tcPr>
          <w:p w14:paraId="014E3869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30D6C034" w14:textId="457C3E21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39985D3D" w14:textId="2AA7BEE6" w:rsidR="00D9672A" w:rsidRPr="00967C70" w:rsidRDefault="00D9672A" w:rsidP="00D9672A">
            <w:r w:rsidRPr="00967C70">
              <w:t>1500</w:t>
            </w:r>
          </w:p>
        </w:tc>
        <w:tc>
          <w:tcPr>
            <w:tcW w:w="3787" w:type="dxa"/>
          </w:tcPr>
          <w:p w14:paraId="253DC40B" w14:textId="0107C4D2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4D9691BE" w14:textId="61EF2411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1084C7DC" w14:textId="77777777" w:rsidTr="00D9672A">
        <w:tc>
          <w:tcPr>
            <w:tcW w:w="692" w:type="dxa"/>
          </w:tcPr>
          <w:p w14:paraId="5F7089A5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7B5D6285" w14:textId="4A682605" w:rsidR="00D9672A" w:rsidRDefault="00D9672A" w:rsidP="00D9672A">
            <w:pPr>
              <w:rPr>
                <w:b/>
                <w:bCs/>
              </w:rPr>
            </w:pPr>
            <w:r w:rsidRPr="004D12D9">
              <w:t>T053_02</w:t>
            </w:r>
            <w:r>
              <w:t xml:space="preserve"> </w:t>
            </w:r>
            <w:r>
              <w:t>Hoogeveen</w:t>
            </w:r>
          </w:p>
        </w:tc>
        <w:tc>
          <w:tcPr>
            <w:tcW w:w="1134" w:type="dxa"/>
          </w:tcPr>
          <w:p w14:paraId="48997184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41A4AFB1" w14:textId="4A685D4B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65F4F1DD" w14:textId="1538F2CD" w:rsidR="00D9672A" w:rsidRPr="00967C70" w:rsidRDefault="00D9672A" w:rsidP="00D9672A">
            <w:r w:rsidRPr="00967C70">
              <w:t>752</w:t>
            </w:r>
          </w:p>
        </w:tc>
        <w:tc>
          <w:tcPr>
            <w:tcW w:w="3787" w:type="dxa"/>
          </w:tcPr>
          <w:p w14:paraId="00EF9FF4" w14:textId="4D3CCCB5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03D80001" w14:textId="2E47960A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57C49AFF" w14:textId="77777777" w:rsidTr="00D9672A">
        <w:tc>
          <w:tcPr>
            <w:tcW w:w="692" w:type="dxa"/>
          </w:tcPr>
          <w:p w14:paraId="50F40950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3D161A16" w14:textId="20358BF6" w:rsidR="00D9672A" w:rsidRDefault="00D9672A" w:rsidP="00D9672A">
            <w:pPr>
              <w:rPr>
                <w:b/>
                <w:bCs/>
              </w:rPr>
            </w:pPr>
            <w:r w:rsidRPr="004D12D9">
              <w:t>T053_03</w:t>
            </w:r>
            <w:r>
              <w:t xml:space="preserve"> </w:t>
            </w:r>
            <w:r>
              <w:t>Hoogeveen</w:t>
            </w:r>
          </w:p>
        </w:tc>
        <w:tc>
          <w:tcPr>
            <w:tcW w:w="1134" w:type="dxa"/>
          </w:tcPr>
          <w:p w14:paraId="13F389BF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00F8305E" w14:textId="20CFCFE7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4C6440AB" w14:textId="30A60F62" w:rsidR="00D9672A" w:rsidRPr="00967C70" w:rsidRDefault="00D9672A" w:rsidP="00D9672A">
            <w:r w:rsidRPr="00967C70">
              <w:t>630</w:t>
            </w:r>
          </w:p>
        </w:tc>
        <w:tc>
          <w:tcPr>
            <w:tcW w:w="3787" w:type="dxa"/>
          </w:tcPr>
          <w:p w14:paraId="3D11B4A4" w14:textId="22774FAF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6B4BD8AF" w14:textId="0B53CCC3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5AB204B3" w14:textId="77777777" w:rsidTr="00D9672A">
        <w:tc>
          <w:tcPr>
            <w:tcW w:w="692" w:type="dxa"/>
          </w:tcPr>
          <w:p w14:paraId="2C7B185B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09622E3C" w14:textId="5FD59084" w:rsidR="00D9672A" w:rsidRDefault="00D9672A" w:rsidP="00D9672A">
            <w:pPr>
              <w:rPr>
                <w:b/>
                <w:bCs/>
              </w:rPr>
            </w:pPr>
            <w:r w:rsidRPr="004D12D9">
              <w:t>T053_03</w:t>
            </w:r>
            <w:r>
              <w:t xml:space="preserve"> </w:t>
            </w:r>
            <w:r>
              <w:t>Hoogeveen</w:t>
            </w:r>
          </w:p>
        </w:tc>
        <w:tc>
          <w:tcPr>
            <w:tcW w:w="1134" w:type="dxa"/>
          </w:tcPr>
          <w:p w14:paraId="169458BD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541D1331" w14:textId="5F679999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7A76120B" w14:textId="0622F5A6" w:rsidR="00D9672A" w:rsidRPr="00967C70" w:rsidRDefault="00D9672A" w:rsidP="00D9672A">
            <w:r w:rsidRPr="00967C70">
              <w:t>54</w:t>
            </w:r>
          </w:p>
        </w:tc>
        <w:tc>
          <w:tcPr>
            <w:tcW w:w="3787" w:type="dxa"/>
          </w:tcPr>
          <w:p w14:paraId="1E9F28A2" w14:textId="5A51AB7D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5AE69369" w14:textId="28E30120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710CCB74" w14:textId="77777777" w:rsidTr="00D9672A">
        <w:tc>
          <w:tcPr>
            <w:tcW w:w="692" w:type="dxa"/>
          </w:tcPr>
          <w:p w14:paraId="7A6B33E5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7DB2D578" w14:textId="2AE66805" w:rsidR="00D9672A" w:rsidRDefault="00D9672A" w:rsidP="00D9672A">
            <w:pPr>
              <w:rPr>
                <w:b/>
                <w:bCs/>
              </w:rPr>
            </w:pPr>
            <w:r w:rsidRPr="004D12D9">
              <w:t>T053_03</w:t>
            </w:r>
            <w:r>
              <w:t xml:space="preserve"> </w:t>
            </w:r>
            <w:r>
              <w:t>Hoogeveen</w:t>
            </w:r>
          </w:p>
        </w:tc>
        <w:tc>
          <w:tcPr>
            <w:tcW w:w="1134" w:type="dxa"/>
          </w:tcPr>
          <w:p w14:paraId="50B45168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30A3E384" w14:textId="247C63C4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1A5C058A" w14:textId="7946B3AF" w:rsidR="00D9672A" w:rsidRPr="00967C70" w:rsidRDefault="00D9672A" w:rsidP="00D9672A">
            <w:r w:rsidRPr="00967C70">
              <w:t>765</w:t>
            </w:r>
          </w:p>
        </w:tc>
        <w:tc>
          <w:tcPr>
            <w:tcW w:w="3787" w:type="dxa"/>
          </w:tcPr>
          <w:p w14:paraId="574D36A7" w14:textId="74335D12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4836955C" w14:textId="27AEE984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3DF84755" w14:textId="77777777" w:rsidTr="00D9672A">
        <w:tc>
          <w:tcPr>
            <w:tcW w:w="692" w:type="dxa"/>
          </w:tcPr>
          <w:p w14:paraId="12E60399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1D24D223" w14:textId="5F79670D" w:rsidR="00D9672A" w:rsidRDefault="00D9672A" w:rsidP="00D9672A">
            <w:pPr>
              <w:rPr>
                <w:b/>
                <w:bCs/>
              </w:rPr>
            </w:pPr>
            <w:r w:rsidRPr="004D12D9">
              <w:t>T053_04</w:t>
            </w:r>
            <w:r>
              <w:t xml:space="preserve"> </w:t>
            </w:r>
            <w:r>
              <w:t>Hoogeveen</w:t>
            </w:r>
          </w:p>
        </w:tc>
        <w:tc>
          <w:tcPr>
            <w:tcW w:w="1134" w:type="dxa"/>
          </w:tcPr>
          <w:p w14:paraId="289E3C1E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5975159A" w14:textId="53C925D6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7BCA9274" w14:textId="41BAED5A" w:rsidR="00D9672A" w:rsidRPr="00967C70" w:rsidRDefault="00D9672A" w:rsidP="00D9672A">
            <w:r w:rsidRPr="00967C70">
              <w:t>394</w:t>
            </w:r>
          </w:p>
        </w:tc>
        <w:tc>
          <w:tcPr>
            <w:tcW w:w="3787" w:type="dxa"/>
          </w:tcPr>
          <w:p w14:paraId="2561605B" w14:textId="4AEAABF3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23BA5269" w14:textId="7C412BF7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0B746E6D" w14:textId="77777777" w:rsidTr="00D9672A">
        <w:tc>
          <w:tcPr>
            <w:tcW w:w="692" w:type="dxa"/>
          </w:tcPr>
          <w:p w14:paraId="78D562C4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2D3ADFB5" w14:textId="1324559B" w:rsidR="00D9672A" w:rsidRPr="003C1318" w:rsidRDefault="00D9672A" w:rsidP="00D9672A">
            <w:r w:rsidRPr="003C1318">
              <w:t>T053_02</w:t>
            </w:r>
            <w:r w:rsidRPr="003C1318">
              <w:t xml:space="preserve"> </w:t>
            </w:r>
            <w:r w:rsidRPr="003C1318">
              <w:t>Hoogeveen</w:t>
            </w:r>
          </w:p>
        </w:tc>
        <w:tc>
          <w:tcPr>
            <w:tcW w:w="1134" w:type="dxa"/>
          </w:tcPr>
          <w:p w14:paraId="46A4E8D0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3F844708" w14:textId="66BD63B3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50A5E515" w14:textId="4BA6D2C7" w:rsidR="00D9672A" w:rsidRPr="00967C70" w:rsidRDefault="00D9672A" w:rsidP="00D9672A">
            <w:r w:rsidRPr="00967C70">
              <w:t>84</w:t>
            </w:r>
          </w:p>
        </w:tc>
        <w:tc>
          <w:tcPr>
            <w:tcW w:w="3787" w:type="dxa"/>
          </w:tcPr>
          <w:p w14:paraId="0752350B" w14:textId="72B3D165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77C99560" w14:textId="6B4099B7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5DF6A346" w14:textId="77777777" w:rsidTr="00D9672A">
        <w:tc>
          <w:tcPr>
            <w:tcW w:w="692" w:type="dxa"/>
          </w:tcPr>
          <w:p w14:paraId="0CBD0A77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4B4739EB" w14:textId="3EDB2516" w:rsidR="00D9672A" w:rsidRPr="003C1318" w:rsidRDefault="00D9672A" w:rsidP="00D9672A">
            <w:r w:rsidRPr="003C1318">
              <w:t>T053_02 Hoogeveen</w:t>
            </w:r>
          </w:p>
        </w:tc>
        <w:tc>
          <w:tcPr>
            <w:tcW w:w="1134" w:type="dxa"/>
          </w:tcPr>
          <w:p w14:paraId="0685B92D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531DADCA" w14:textId="0AA6A585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34A1124C" w14:textId="0D921758" w:rsidR="00D9672A" w:rsidRPr="00967C70" w:rsidRDefault="00D9672A" w:rsidP="00D9672A">
            <w:r w:rsidRPr="00967C70">
              <w:t>2300</w:t>
            </w:r>
          </w:p>
        </w:tc>
        <w:tc>
          <w:tcPr>
            <w:tcW w:w="3787" w:type="dxa"/>
          </w:tcPr>
          <w:p w14:paraId="2247C760" w14:textId="61CFCBD9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36B87894" w14:textId="2855EC68" w:rsidR="00D9672A" w:rsidRPr="00967C70" w:rsidRDefault="00D9672A" w:rsidP="00D9672A">
            <w:r w:rsidRPr="00967C70">
              <w:t>beplantingsplan T053_02 blad 1, 2 en 3</w:t>
            </w:r>
          </w:p>
        </w:tc>
      </w:tr>
      <w:tr w:rsidR="00D9672A" w14:paraId="087AE901" w14:textId="77777777" w:rsidTr="00D9672A">
        <w:tc>
          <w:tcPr>
            <w:tcW w:w="692" w:type="dxa"/>
          </w:tcPr>
          <w:p w14:paraId="59E2A8A4" w14:textId="77777777" w:rsidR="00D9672A" w:rsidRPr="00B455F0" w:rsidRDefault="00D9672A" w:rsidP="00D9672A">
            <w:r w:rsidRPr="00B455F0">
              <w:t>28</w:t>
            </w:r>
          </w:p>
        </w:tc>
        <w:tc>
          <w:tcPr>
            <w:tcW w:w="1713" w:type="dxa"/>
          </w:tcPr>
          <w:p w14:paraId="19EEC2A0" w14:textId="5ADBAE05" w:rsidR="00D9672A" w:rsidRPr="003C1318" w:rsidRDefault="00D9672A" w:rsidP="00D9672A">
            <w:r w:rsidRPr="003C1318">
              <w:t>T056_02</w:t>
            </w:r>
            <w:r w:rsidRPr="003C1318">
              <w:t xml:space="preserve"> Beilen</w:t>
            </w:r>
          </w:p>
          <w:p w14:paraId="676C9137" w14:textId="6B8FD067" w:rsidR="00D9672A" w:rsidRDefault="00D9672A" w:rsidP="00D9672A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4B0BCB90" w14:textId="77777777" w:rsidR="00D9672A" w:rsidRDefault="00D9672A" w:rsidP="00D9672A">
            <w:pPr>
              <w:rPr>
                <w:b/>
                <w:bCs/>
              </w:rPr>
            </w:pPr>
            <w:r w:rsidRPr="00232E51">
              <w:t>Divers</w:t>
            </w:r>
          </w:p>
        </w:tc>
        <w:tc>
          <w:tcPr>
            <w:tcW w:w="1831" w:type="dxa"/>
          </w:tcPr>
          <w:p w14:paraId="1E8D3253" w14:textId="36288A7A" w:rsidR="00D9672A" w:rsidRDefault="00D9672A" w:rsidP="00D9672A">
            <w:pPr>
              <w:rPr>
                <w:b/>
                <w:bCs/>
              </w:rPr>
            </w:pPr>
            <w:r w:rsidRPr="003C1318">
              <w:t>Zie beplantingsplan</w:t>
            </w:r>
          </w:p>
        </w:tc>
        <w:tc>
          <w:tcPr>
            <w:tcW w:w="1186" w:type="dxa"/>
          </w:tcPr>
          <w:p w14:paraId="29D059EB" w14:textId="77A7046B" w:rsidR="00D9672A" w:rsidRPr="00967C70" w:rsidRDefault="00D9672A" w:rsidP="00D9672A">
            <w:r w:rsidRPr="00967C70">
              <w:t>1500</w:t>
            </w:r>
          </w:p>
        </w:tc>
        <w:tc>
          <w:tcPr>
            <w:tcW w:w="3787" w:type="dxa"/>
          </w:tcPr>
          <w:p w14:paraId="391655F4" w14:textId="652A2CA6" w:rsidR="00D9672A" w:rsidRPr="00B455F0" w:rsidRDefault="00D9672A" w:rsidP="00D9672A">
            <w:r>
              <w:t>Plaatsing conform tekening</w:t>
            </w:r>
          </w:p>
        </w:tc>
        <w:tc>
          <w:tcPr>
            <w:tcW w:w="3651" w:type="dxa"/>
          </w:tcPr>
          <w:p w14:paraId="09169842" w14:textId="77777777" w:rsidR="00D9672A" w:rsidRPr="00967C70" w:rsidRDefault="00D9672A" w:rsidP="00D9672A">
            <w:r w:rsidRPr="00967C70">
              <w:t>beplantingsplan A28 aansluiting 31 Westerbork</w:t>
            </w:r>
          </w:p>
          <w:p w14:paraId="28EC335B" w14:textId="77777777" w:rsidR="00D9672A" w:rsidRPr="00967C70" w:rsidRDefault="00D9672A" w:rsidP="00D9672A"/>
        </w:tc>
      </w:tr>
    </w:tbl>
    <w:p w14:paraId="7F857E83" w14:textId="77777777" w:rsidR="00B455F0" w:rsidRPr="00B455F0" w:rsidRDefault="00B455F0" w:rsidP="003F5EB0">
      <w:pPr>
        <w:rPr>
          <w:b/>
          <w:bCs/>
        </w:rPr>
      </w:pPr>
    </w:p>
    <w:sectPr w:rsidR="00B455F0" w:rsidRPr="00B455F0" w:rsidSect="00B455F0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E864" w14:textId="77777777" w:rsidR="00B455F0" w:rsidRDefault="00B455F0" w:rsidP="0088501B">
      <w:r>
        <w:separator/>
      </w:r>
    </w:p>
  </w:endnote>
  <w:endnote w:type="continuationSeparator" w:id="0">
    <w:p w14:paraId="5FD9D573" w14:textId="77777777" w:rsidR="00B455F0" w:rsidRDefault="00B455F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E1E22" w14:textId="77777777" w:rsidR="00B455F0" w:rsidRDefault="00B455F0" w:rsidP="0088501B">
      <w:r>
        <w:separator/>
      </w:r>
    </w:p>
  </w:footnote>
  <w:footnote w:type="continuationSeparator" w:id="0">
    <w:p w14:paraId="3483B11B" w14:textId="77777777" w:rsidR="00B455F0" w:rsidRDefault="00B455F0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1066798224">
    <w:abstractNumId w:val="9"/>
  </w:num>
  <w:num w:numId="2" w16cid:durableId="1544245682">
    <w:abstractNumId w:val="11"/>
  </w:num>
  <w:num w:numId="3" w16cid:durableId="1835533979">
    <w:abstractNumId w:val="27"/>
  </w:num>
  <w:num w:numId="4" w16cid:durableId="1504859951">
    <w:abstractNumId w:val="10"/>
  </w:num>
  <w:num w:numId="5" w16cid:durableId="579605039">
    <w:abstractNumId w:val="15"/>
  </w:num>
  <w:num w:numId="6" w16cid:durableId="195389802">
    <w:abstractNumId w:val="18"/>
  </w:num>
  <w:num w:numId="7" w16cid:durableId="981034058">
    <w:abstractNumId w:val="2"/>
  </w:num>
  <w:num w:numId="8" w16cid:durableId="1059093662">
    <w:abstractNumId w:val="1"/>
  </w:num>
  <w:num w:numId="9" w16cid:durableId="247202712">
    <w:abstractNumId w:val="0"/>
  </w:num>
  <w:num w:numId="10" w16cid:durableId="1340616617">
    <w:abstractNumId w:val="7"/>
  </w:num>
  <w:num w:numId="11" w16cid:durableId="2113740516">
    <w:abstractNumId w:val="5"/>
  </w:num>
  <w:num w:numId="12" w16cid:durableId="1592620909">
    <w:abstractNumId w:val="5"/>
  </w:num>
  <w:num w:numId="13" w16cid:durableId="289896821">
    <w:abstractNumId w:val="28"/>
  </w:num>
  <w:num w:numId="14" w16cid:durableId="9066844">
    <w:abstractNumId w:val="3"/>
  </w:num>
  <w:num w:numId="15" w16cid:durableId="1555311582">
    <w:abstractNumId w:val="16"/>
  </w:num>
  <w:num w:numId="16" w16cid:durableId="955916418">
    <w:abstractNumId w:val="22"/>
  </w:num>
  <w:num w:numId="17" w16cid:durableId="214198457">
    <w:abstractNumId w:val="8"/>
  </w:num>
  <w:num w:numId="18" w16cid:durableId="1929188341">
    <w:abstractNumId w:val="19"/>
  </w:num>
  <w:num w:numId="19" w16cid:durableId="1514222295">
    <w:abstractNumId w:val="29"/>
  </w:num>
  <w:num w:numId="20" w16cid:durableId="1406105848">
    <w:abstractNumId w:val="12"/>
  </w:num>
  <w:num w:numId="21" w16cid:durableId="1961255059">
    <w:abstractNumId w:val="21"/>
  </w:num>
  <w:num w:numId="22" w16cid:durableId="1681270903">
    <w:abstractNumId w:val="24"/>
  </w:num>
  <w:num w:numId="23" w16cid:durableId="621765403">
    <w:abstractNumId w:val="17"/>
  </w:num>
  <w:num w:numId="24" w16cid:durableId="2001620038">
    <w:abstractNumId w:val="26"/>
  </w:num>
  <w:num w:numId="25" w16cid:durableId="743406574">
    <w:abstractNumId w:val="25"/>
  </w:num>
  <w:num w:numId="26" w16cid:durableId="1935432503">
    <w:abstractNumId w:val="6"/>
  </w:num>
  <w:num w:numId="27" w16cid:durableId="262567365">
    <w:abstractNumId w:val="14"/>
  </w:num>
  <w:num w:numId="28" w16cid:durableId="1282609909">
    <w:abstractNumId w:val="20"/>
  </w:num>
  <w:num w:numId="29" w16cid:durableId="1437096687">
    <w:abstractNumId w:val="4"/>
  </w:num>
  <w:num w:numId="30" w16cid:durableId="1015810926">
    <w:abstractNumId w:val="13"/>
  </w:num>
  <w:num w:numId="31" w16cid:durableId="7958719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F0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1318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64B52"/>
    <w:rsid w:val="007F4AEA"/>
    <w:rsid w:val="0088386A"/>
    <w:rsid w:val="0088501B"/>
    <w:rsid w:val="008D2753"/>
    <w:rsid w:val="008E3581"/>
    <w:rsid w:val="008F79E6"/>
    <w:rsid w:val="00905289"/>
    <w:rsid w:val="00967C70"/>
    <w:rsid w:val="009C5CF5"/>
    <w:rsid w:val="00A32591"/>
    <w:rsid w:val="00A77ABF"/>
    <w:rsid w:val="00A863E9"/>
    <w:rsid w:val="00B022C4"/>
    <w:rsid w:val="00B455F0"/>
    <w:rsid w:val="00B559E9"/>
    <w:rsid w:val="00B72222"/>
    <w:rsid w:val="00B80650"/>
    <w:rsid w:val="00C36FAA"/>
    <w:rsid w:val="00C71133"/>
    <w:rsid w:val="00CA55CC"/>
    <w:rsid w:val="00CB3317"/>
    <w:rsid w:val="00D9672A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4D0D9"/>
  <w15:chartTrackingRefBased/>
  <w15:docId w15:val="{BE9E4F24-B8C2-4395-97E1-76D32AD1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55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55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55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55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B455F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55F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55F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55F0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Grijpma, Auke (RWS PPO)</dc:creator>
  <cp:keywords/>
  <dc:description/>
  <cp:lastModifiedBy>Grijpma, Auke (RWS PPO)</cp:lastModifiedBy>
  <cp:revision>2</cp:revision>
  <cp:lastPrinted>2026-01-22T16:11:00Z</cp:lastPrinted>
  <dcterms:created xsi:type="dcterms:W3CDTF">2026-01-22T15:39:00Z</dcterms:created>
  <dcterms:modified xsi:type="dcterms:W3CDTF">2026-01-22T16:12:00Z</dcterms:modified>
</cp:coreProperties>
</file>